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管理评审签到表</w:t>
      </w:r>
    </w:p>
    <w:p>
      <w:r>
        <w:t>记录编号：FM-020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84"/>
        <w:gridCol w:w="1384"/>
        <w:gridCol w:w="1384"/>
        <w:gridCol w:w="1384"/>
        <w:gridCol w:w="1384"/>
        <w:gridCol w:w="1384"/>
      </w:tblGrid>
      <w:tr>
        <w:tc>
          <w:tcPr>
            <w:tcW w:type="dxa" w:w="1384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职务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签名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表单编号：FM-020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